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CFC30" w14:textId="77777777" w:rsidR="006F5E92" w:rsidRDefault="006F5E92" w:rsidP="006F5E92">
      <w:pPr>
        <w:spacing w:after="0" w:line="240" w:lineRule="auto"/>
        <w:jc w:val="right"/>
        <w:rPr>
          <w:b/>
          <w:sz w:val="40"/>
          <w:szCs w:val="40"/>
          <w:lang w:val="es-ES"/>
        </w:rPr>
      </w:pPr>
      <w:r w:rsidRPr="00BA43DC">
        <w:rPr>
          <w:rFonts w:ascii="CorpoS" w:hAnsi="CorpoS"/>
          <w:b/>
          <w:bCs/>
          <w:noProof/>
          <w:lang w:val="es-AR"/>
        </w:rPr>
        <w:drawing>
          <wp:inline distT="0" distB="0" distL="0" distR="0" wp14:anchorId="658811B2" wp14:editId="301BD0BA">
            <wp:extent cx="1620571" cy="773430"/>
            <wp:effectExtent l="0" t="0" r="0" b="7620"/>
            <wp:docPr id="125276413" name="Imagen 2"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76413" name="Imagen 2" descr="Imagen que contiene Diagrama&#10;&#10;El contenido generado por IA puede ser incorrecto."/>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98" t="1" r="22668" b="2830"/>
                    <a:stretch>
                      <a:fillRect/>
                    </a:stretch>
                  </pic:blipFill>
                  <pic:spPr bwMode="auto">
                    <a:xfrm>
                      <a:off x="0" y="0"/>
                      <a:ext cx="1655713" cy="790202"/>
                    </a:xfrm>
                    <a:prstGeom prst="rect">
                      <a:avLst/>
                    </a:prstGeom>
                    <a:noFill/>
                    <a:ln>
                      <a:noFill/>
                    </a:ln>
                    <a:extLst>
                      <a:ext uri="{53640926-AAD7-44D8-BBD7-CCE9431645EC}">
                        <a14:shadowObscured xmlns:a14="http://schemas.microsoft.com/office/drawing/2010/main"/>
                      </a:ext>
                    </a:extLst>
                  </pic:spPr>
                </pic:pic>
              </a:graphicData>
            </a:graphic>
          </wp:inline>
        </w:drawing>
      </w:r>
    </w:p>
    <w:p w14:paraId="0953AA50" w14:textId="77777777" w:rsidR="006F5E92" w:rsidRDefault="006F5E92" w:rsidP="006F5E92">
      <w:pPr>
        <w:spacing w:after="0" w:line="240" w:lineRule="auto"/>
        <w:jc w:val="center"/>
        <w:rPr>
          <w:b/>
          <w:sz w:val="40"/>
          <w:szCs w:val="40"/>
          <w:lang w:val="es-ES"/>
        </w:rPr>
      </w:pPr>
    </w:p>
    <w:p w14:paraId="69D36E40" w14:textId="77777777" w:rsidR="006F5E92" w:rsidRPr="006F5E92" w:rsidRDefault="006F5E92" w:rsidP="006F5E92">
      <w:pPr>
        <w:spacing w:after="0" w:line="240" w:lineRule="auto"/>
        <w:jc w:val="center"/>
        <w:rPr>
          <w:rFonts w:asciiTheme="minorHAnsi" w:hAnsiTheme="minorHAnsi"/>
          <w:b/>
          <w:sz w:val="40"/>
          <w:szCs w:val="40"/>
          <w:lang w:val="es-ES"/>
        </w:rPr>
      </w:pPr>
      <w:r w:rsidRPr="006F5E92">
        <w:rPr>
          <w:rFonts w:asciiTheme="minorHAnsi" w:hAnsiTheme="minorHAnsi"/>
          <w:b/>
          <w:sz w:val="40"/>
          <w:szCs w:val="40"/>
          <w:lang w:val="es-ES"/>
        </w:rPr>
        <w:t>Fórmula 1: El equipo Mercedes obtuvo un contundente 1-2</w:t>
      </w:r>
    </w:p>
    <w:p w14:paraId="09FBCEDA" w14:textId="77777777" w:rsidR="006F5E92" w:rsidRPr="00892B68" w:rsidRDefault="006F5E92" w:rsidP="006F5E92">
      <w:pPr>
        <w:spacing w:after="0" w:line="240" w:lineRule="auto"/>
        <w:jc w:val="center"/>
        <w:rPr>
          <w:rFonts w:asciiTheme="minorHAnsi" w:hAnsiTheme="minorHAnsi"/>
          <w:sz w:val="40"/>
          <w:szCs w:val="40"/>
          <w:lang w:val="es-ES"/>
        </w:rPr>
      </w:pPr>
    </w:p>
    <w:p w14:paraId="09659994" w14:textId="77777777" w:rsidR="006F5E92" w:rsidRPr="006F5E92" w:rsidRDefault="006F5E92" w:rsidP="006F5E92">
      <w:pPr>
        <w:spacing w:after="0" w:line="240" w:lineRule="auto"/>
        <w:jc w:val="center"/>
        <w:rPr>
          <w:rFonts w:asciiTheme="minorHAnsi" w:hAnsiTheme="minorHAnsi"/>
          <w:i/>
          <w:iCs/>
          <w:lang w:val="es-ES"/>
        </w:rPr>
      </w:pPr>
      <w:r w:rsidRPr="006F5E92">
        <w:rPr>
          <w:rFonts w:asciiTheme="minorHAnsi" w:hAnsiTheme="minorHAnsi"/>
          <w:i/>
          <w:iCs/>
          <w:lang w:val="es-ES"/>
        </w:rPr>
        <w:t>George Russell ganó el Gran Premio de Australia y Kimi Antonelli completó el doblete de Mercedes en la primera fecha del campeonato.</w:t>
      </w:r>
    </w:p>
    <w:p w14:paraId="27661064" w14:textId="77777777" w:rsidR="006F5E92" w:rsidRDefault="006F5E92" w:rsidP="006F5E92">
      <w:pPr>
        <w:spacing w:after="0" w:line="240" w:lineRule="auto"/>
        <w:jc w:val="center"/>
        <w:rPr>
          <w:rFonts w:asciiTheme="minorHAnsi" w:hAnsiTheme="minorHAnsi"/>
          <w:lang w:val="es-ES"/>
        </w:rPr>
      </w:pPr>
    </w:p>
    <w:p w14:paraId="118F87F9" w14:textId="77777777" w:rsidR="006F5E92" w:rsidRPr="00892B68" w:rsidRDefault="006F5E92" w:rsidP="006F5E92">
      <w:pPr>
        <w:spacing w:after="0" w:line="240" w:lineRule="auto"/>
        <w:jc w:val="center"/>
        <w:rPr>
          <w:rFonts w:asciiTheme="minorHAnsi" w:hAnsiTheme="minorHAnsi"/>
          <w:lang w:val="es-ES"/>
        </w:rPr>
      </w:pPr>
    </w:p>
    <w:p w14:paraId="79C4CDCD" w14:textId="6B80B901" w:rsidR="00EF007D" w:rsidRPr="00EF007D" w:rsidRDefault="00EF007D" w:rsidP="00EF007D">
      <w:pPr>
        <w:pStyle w:val="TitleCustom"/>
        <w:rPr>
          <w:rFonts w:asciiTheme="minorHAnsi" w:hAnsiTheme="minorHAnsi"/>
          <w:b w:val="0"/>
          <w:bCs/>
          <w:sz w:val="22"/>
          <w:lang w:val="es-ES"/>
        </w:rPr>
      </w:pPr>
      <w:r w:rsidRPr="00EF007D">
        <w:rPr>
          <w:rFonts w:asciiTheme="minorHAnsi" w:hAnsiTheme="minorHAnsi"/>
          <w:sz w:val="22"/>
          <w:lang w:val="es-ES"/>
        </w:rPr>
        <w:t xml:space="preserve">Melbourne / Buenos Aires, 9 de marzo de 2026 – Mercedes-AMG PETRONAS Formula </w:t>
      </w:r>
      <w:proofErr w:type="spellStart"/>
      <w:r w:rsidRPr="00EF007D">
        <w:rPr>
          <w:rFonts w:asciiTheme="minorHAnsi" w:hAnsiTheme="minorHAnsi"/>
          <w:sz w:val="22"/>
          <w:lang w:val="es-ES"/>
        </w:rPr>
        <w:t>One</w:t>
      </w:r>
      <w:proofErr w:type="spellEnd"/>
      <w:r w:rsidRPr="00EF007D">
        <w:rPr>
          <w:rFonts w:asciiTheme="minorHAnsi" w:hAnsiTheme="minorHAnsi"/>
          <w:sz w:val="22"/>
          <w:lang w:val="es-ES"/>
        </w:rPr>
        <w:t xml:space="preserve"> Team</w:t>
      </w:r>
      <w:r w:rsidRPr="00EF007D">
        <w:rPr>
          <w:rFonts w:asciiTheme="minorHAnsi" w:hAnsiTheme="minorHAnsi"/>
          <w:b w:val="0"/>
          <w:bCs/>
          <w:sz w:val="22"/>
          <w:lang w:val="es-ES"/>
        </w:rPr>
        <w:t xml:space="preserve"> tuvo un comienzo ideal de temporada al lograr un sólido 1-2 en el Gran Premio de Australia, primera fecha del </w:t>
      </w:r>
      <w:r w:rsidRPr="00EF007D">
        <w:rPr>
          <w:rFonts w:asciiTheme="minorHAnsi" w:hAnsiTheme="minorHAnsi"/>
          <w:sz w:val="22"/>
          <w:lang w:val="es-ES"/>
        </w:rPr>
        <w:t>Campeonato Mundial de Fórmula 1 2026</w:t>
      </w:r>
      <w:r w:rsidRPr="00EF007D">
        <w:rPr>
          <w:rFonts w:asciiTheme="minorHAnsi" w:hAnsiTheme="minorHAnsi"/>
          <w:b w:val="0"/>
          <w:bCs/>
          <w:sz w:val="22"/>
          <w:lang w:val="es-ES"/>
        </w:rPr>
        <w:t>. George Russell se quedó con la victoria en el circuito de Albert Park, mientras que Kimi Antonelli finalizó en el segundo lugar para sellar un resultado de máxima para el equipo en Melbourne.</w:t>
      </w:r>
    </w:p>
    <w:p w14:paraId="4DAD1442" w14:textId="78E69DB4" w:rsidR="00EF007D" w:rsidRPr="00EF007D" w:rsidRDefault="00EF007D" w:rsidP="00EF007D">
      <w:pPr>
        <w:pStyle w:val="TitleCustom"/>
        <w:rPr>
          <w:rFonts w:asciiTheme="minorHAnsi" w:hAnsiTheme="minorHAnsi"/>
          <w:b w:val="0"/>
          <w:bCs/>
          <w:sz w:val="22"/>
          <w:lang w:val="es-ES"/>
        </w:rPr>
      </w:pPr>
      <w:r w:rsidRPr="00EF007D">
        <w:rPr>
          <w:rFonts w:asciiTheme="minorHAnsi" w:hAnsiTheme="minorHAnsi"/>
          <w:b w:val="0"/>
          <w:bCs/>
          <w:sz w:val="22"/>
          <w:lang w:val="es-ES"/>
        </w:rPr>
        <w:t>Luego de haber ocupado la primera fila de la grilla, Russell y Antonelli debieron sobreponerse a una largada complicada y a una carrera exigente, marcada por cambios de posiciones, decisiones estratégicas y una precisa gestión de neumáticos. Ambos pilotos realizaron su detención en la vuelta 12, durante un Virtual Safety Car, y desde allí construyeron una actuación consistente que les permitió sostener el liderazgo hasta la bandera a cuadros.</w:t>
      </w:r>
    </w:p>
    <w:p w14:paraId="0225AC1D" w14:textId="1D68D9C3" w:rsidR="00EF007D" w:rsidRPr="00EF007D" w:rsidRDefault="00EF007D" w:rsidP="00EF007D">
      <w:pPr>
        <w:pStyle w:val="TitleCustom"/>
        <w:rPr>
          <w:rFonts w:asciiTheme="minorHAnsi" w:hAnsiTheme="minorHAnsi"/>
          <w:b w:val="0"/>
          <w:bCs/>
          <w:sz w:val="22"/>
          <w:lang w:val="es-ES"/>
        </w:rPr>
      </w:pPr>
      <w:r w:rsidRPr="00EF007D">
        <w:rPr>
          <w:rFonts w:asciiTheme="minorHAnsi" w:hAnsiTheme="minorHAnsi"/>
          <w:b w:val="0"/>
          <w:bCs/>
          <w:sz w:val="22"/>
          <w:lang w:val="es-ES"/>
        </w:rPr>
        <w:t>El triunfo de Russell y el segundo puesto de Antonelli representaron el 61° 1-2 de Mercedes en Fórmula 1 y la 132ª victoria de la estrella de tres puntas en la categoría, en un arranque de año que entusiasma al equipo de cara a una temporada que se anticipa altamente competitiva. También fue el primer 1-2 del equipo con una alineación compuesta íntegramente por pilotos surgidos de su programa junior.</w:t>
      </w:r>
    </w:p>
    <w:p w14:paraId="48FEAAA3" w14:textId="17B9B6BA" w:rsidR="00EF007D" w:rsidRPr="00EF007D" w:rsidRDefault="00EF007D" w:rsidP="00EF007D">
      <w:pPr>
        <w:pStyle w:val="TitleCustom"/>
        <w:rPr>
          <w:rFonts w:asciiTheme="minorHAnsi" w:hAnsiTheme="minorHAnsi"/>
          <w:b w:val="0"/>
          <w:bCs/>
          <w:i/>
          <w:iCs/>
          <w:sz w:val="22"/>
          <w:lang w:val="es-ES"/>
        </w:rPr>
      </w:pPr>
      <w:r w:rsidRPr="00EF007D">
        <w:rPr>
          <w:rFonts w:asciiTheme="minorHAnsi" w:hAnsiTheme="minorHAnsi"/>
          <w:b w:val="0"/>
          <w:bCs/>
          <w:i/>
          <w:iCs/>
          <w:sz w:val="22"/>
          <w:lang w:val="es-ES"/>
        </w:rPr>
        <w:t>“No fue una tarde sencilla, pero esta victoria se siente muy especial. Felicitaciones a todo el equipo; hicieron un trabajo increíble y este triunfo es para ellos”,</w:t>
      </w:r>
      <w:r w:rsidRPr="00EF007D">
        <w:rPr>
          <w:rFonts w:asciiTheme="minorHAnsi" w:hAnsiTheme="minorHAnsi"/>
          <w:b w:val="0"/>
          <w:bCs/>
          <w:sz w:val="22"/>
          <w:lang w:val="es-ES"/>
        </w:rPr>
        <w:t xml:space="preserve"> expresó </w:t>
      </w:r>
      <w:r w:rsidRPr="00EF007D">
        <w:rPr>
          <w:rFonts w:asciiTheme="minorHAnsi" w:hAnsiTheme="minorHAnsi"/>
          <w:sz w:val="22"/>
          <w:lang w:val="es-ES"/>
        </w:rPr>
        <w:t>George Russell.</w:t>
      </w:r>
      <w:r w:rsidRPr="00EF007D">
        <w:rPr>
          <w:rFonts w:asciiTheme="minorHAnsi" w:hAnsiTheme="minorHAnsi"/>
          <w:b w:val="0"/>
          <w:bCs/>
          <w:sz w:val="22"/>
          <w:lang w:val="es-ES"/>
        </w:rPr>
        <w:t xml:space="preserve"> </w:t>
      </w:r>
      <w:r w:rsidRPr="00EF007D">
        <w:rPr>
          <w:rFonts w:asciiTheme="minorHAnsi" w:hAnsiTheme="minorHAnsi"/>
          <w:b w:val="0"/>
          <w:bCs/>
          <w:i/>
          <w:iCs/>
          <w:sz w:val="22"/>
          <w:lang w:val="es-ES"/>
        </w:rPr>
        <w:t>“Es la manera perfecta de empezar la temporada. Vamos a disfrutar este momento, aunque todavía es muy temprano en el campeonato y sabemos que nuestros rivales van a intentar descontar rápidamente”.</w:t>
      </w:r>
    </w:p>
    <w:p w14:paraId="2BE9551E" w14:textId="4CD13982" w:rsidR="00EF007D" w:rsidRPr="00EF007D" w:rsidRDefault="00EF007D" w:rsidP="00EF007D">
      <w:pPr>
        <w:pStyle w:val="TitleCustom"/>
        <w:rPr>
          <w:rFonts w:asciiTheme="minorHAnsi" w:hAnsiTheme="minorHAnsi"/>
          <w:b w:val="0"/>
          <w:bCs/>
          <w:i/>
          <w:iCs/>
          <w:sz w:val="22"/>
          <w:lang w:val="es-ES"/>
        </w:rPr>
      </w:pPr>
      <w:r w:rsidRPr="00EF007D">
        <w:rPr>
          <w:rFonts w:asciiTheme="minorHAnsi" w:hAnsiTheme="minorHAnsi"/>
          <w:b w:val="0"/>
          <w:bCs/>
          <w:sz w:val="22"/>
          <w:lang w:val="es-ES"/>
        </w:rPr>
        <w:t xml:space="preserve">Por su parte, </w:t>
      </w:r>
      <w:r w:rsidRPr="00EF007D">
        <w:rPr>
          <w:rFonts w:asciiTheme="minorHAnsi" w:hAnsiTheme="minorHAnsi"/>
          <w:sz w:val="22"/>
          <w:lang w:val="es-ES"/>
        </w:rPr>
        <w:t>Kimi Antonelli</w:t>
      </w:r>
      <w:r w:rsidRPr="00EF007D">
        <w:rPr>
          <w:rFonts w:asciiTheme="minorHAnsi" w:hAnsiTheme="minorHAnsi"/>
          <w:b w:val="0"/>
          <w:bCs/>
          <w:sz w:val="22"/>
          <w:lang w:val="es-ES"/>
        </w:rPr>
        <w:t xml:space="preserve"> destacó: </w:t>
      </w:r>
      <w:r w:rsidRPr="00EF007D">
        <w:rPr>
          <w:rFonts w:asciiTheme="minorHAnsi" w:hAnsiTheme="minorHAnsi"/>
          <w:b w:val="0"/>
          <w:bCs/>
          <w:i/>
          <w:iCs/>
          <w:sz w:val="22"/>
          <w:lang w:val="es-ES"/>
        </w:rPr>
        <w:t xml:space="preserve">“¡Qué tarde y qué fin de semana! No fue fácil de mi lado del </w:t>
      </w:r>
      <w:proofErr w:type="spellStart"/>
      <w:r w:rsidRPr="00EF007D">
        <w:rPr>
          <w:rFonts w:asciiTheme="minorHAnsi" w:hAnsiTheme="minorHAnsi"/>
          <w:b w:val="0"/>
          <w:bCs/>
          <w:i/>
          <w:iCs/>
          <w:sz w:val="22"/>
          <w:lang w:val="es-ES"/>
        </w:rPr>
        <w:t>garage</w:t>
      </w:r>
      <w:proofErr w:type="spellEnd"/>
      <w:r w:rsidRPr="00EF007D">
        <w:rPr>
          <w:rFonts w:asciiTheme="minorHAnsi" w:hAnsiTheme="minorHAnsi"/>
          <w:b w:val="0"/>
          <w:bCs/>
          <w:i/>
          <w:iCs/>
          <w:sz w:val="22"/>
          <w:lang w:val="es-ES"/>
        </w:rPr>
        <w:t xml:space="preserve"> aquí en Melbourne, pero nos vamos con un gran resultado”.</w:t>
      </w:r>
      <w:r w:rsidRPr="00EF007D">
        <w:rPr>
          <w:rFonts w:asciiTheme="minorHAnsi" w:hAnsiTheme="minorHAnsi"/>
          <w:b w:val="0"/>
          <w:bCs/>
          <w:sz w:val="22"/>
          <w:lang w:val="es-ES"/>
        </w:rPr>
        <w:t xml:space="preserve"> Y agregó: </w:t>
      </w:r>
      <w:r w:rsidRPr="00EF007D">
        <w:rPr>
          <w:rFonts w:asciiTheme="minorHAnsi" w:hAnsiTheme="minorHAnsi"/>
          <w:b w:val="0"/>
          <w:bCs/>
          <w:i/>
          <w:iCs/>
          <w:sz w:val="22"/>
          <w:lang w:val="es-ES"/>
        </w:rPr>
        <w:t>“Este 1-2 es para todos los que trabajaron tan duro durante años para darnos un auto competitivo y una base sólida sobre la cual construir”.</w:t>
      </w:r>
    </w:p>
    <w:p w14:paraId="2BABE2A5" w14:textId="78A27D02" w:rsidR="00EF007D" w:rsidRPr="00EF007D" w:rsidRDefault="00EF007D" w:rsidP="00EF007D">
      <w:pPr>
        <w:pStyle w:val="TitleCustom"/>
        <w:rPr>
          <w:rFonts w:asciiTheme="minorHAnsi" w:hAnsiTheme="minorHAnsi"/>
          <w:b w:val="0"/>
          <w:bCs/>
          <w:i/>
          <w:iCs/>
          <w:sz w:val="22"/>
          <w:lang w:val="es-ES"/>
        </w:rPr>
      </w:pPr>
      <w:r w:rsidRPr="00EF007D">
        <w:rPr>
          <w:rFonts w:asciiTheme="minorHAnsi" w:hAnsiTheme="minorHAnsi"/>
          <w:b w:val="0"/>
          <w:bCs/>
          <w:sz w:val="22"/>
          <w:lang w:val="es-ES"/>
        </w:rPr>
        <w:t xml:space="preserve">El </w:t>
      </w:r>
      <w:r w:rsidRPr="00EF007D">
        <w:rPr>
          <w:rFonts w:asciiTheme="minorHAnsi" w:hAnsiTheme="minorHAnsi"/>
          <w:sz w:val="22"/>
          <w:lang w:val="es-ES"/>
        </w:rPr>
        <w:t xml:space="preserve">CEO &amp; Team Principal del equipo, Toto Wolff, </w:t>
      </w:r>
      <w:r w:rsidRPr="00EF007D">
        <w:rPr>
          <w:rFonts w:asciiTheme="minorHAnsi" w:hAnsiTheme="minorHAnsi"/>
          <w:b w:val="0"/>
          <w:bCs/>
          <w:sz w:val="22"/>
          <w:lang w:val="es-ES"/>
        </w:rPr>
        <w:t xml:space="preserve">señaló: </w:t>
      </w:r>
      <w:r w:rsidRPr="00EF007D">
        <w:rPr>
          <w:rFonts w:asciiTheme="minorHAnsi" w:hAnsiTheme="minorHAnsi"/>
          <w:b w:val="0"/>
          <w:bCs/>
          <w:i/>
          <w:iCs/>
          <w:sz w:val="22"/>
          <w:lang w:val="es-ES"/>
        </w:rPr>
        <w:t>“Nos vamos de Melbourne con una gran satisfacción. Es muy bueno ver a Mercedes nuevamente al frente del pelotón en la carrera inaugural de la temporada”.</w:t>
      </w:r>
      <w:r w:rsidRPr="00EF007D">
        <w:rPr>
          <w:rFonts w:asciiTheme="minorHAnsi" w:hAnsiTheme="minorHAnsi"/>
          <w:b w:val="0"/>
          <w:bCs/>
          <w:sz w:val="22"/>
          <w:lang w:val="es-ES"/>
        </w:rPr>
        <w:t xml:space="preserve"> Además, remarcó: </w:t>
      </w:r>
      <w:r w:rsidRPr="00EF007D">
        <w:rPr>
          <w:rFonts w:asciiTheme="minorHAnsi" w:hAnsiTheme="minorHAnsi"/>
          <w:b w:val="0"/>
          <w:bCs/>
          <w:i/>
          <w:iCs/>
          <w:sz w:val="22"/>
          <w:lang w:val="es-ES"/>
        </w:rPr>
        <w:t xml:space="preserve">“Lograr un sólido 1-2 en la primera fecha nos permite ilusionarnos con poder pelear por el campeonato. Sabemos </w:t>
      </w:r>
      <w:proofErr w:type="spellStart"/>
      <w:r w:rsidRPr="00EF007D">
        <w:rPr>
          <w:rFonts w:asciiTheme="minorHAnsi" w:hAnsiTheme="minorHAnsi"/>
          <w:b w:val="0"/>
          <w:bCs/>
          <w:i/>
          <w:iCs/>
          <w:sz w:val="22"/>
          <w:lang w:val="es-ES"/>
        </w:rPr>
        <w:t>que</w:t>
      </w:r>
      <w:proofErr w:type="spellEnd"/>
      <w:r w:rsidRPr="00EF007D">
        <w:rPr>
          <w:rFonts w:asciiTheme="minorHAnsi" w:hAnsiTheme="minorHAnsi"/>
          <w:b w:val="0"/>
          <w:bCs/>
          <w:i/>
          <w:iCs/>
          <w:sz w:val="22"/>
          <w:lang w:val="es-ES"/>
        </w:rPr>
        <w:t xml:space="preserve"> hará falta muchísimo trabajo, pero este es exactamente el inicio de año que queríamos”.</w:t>
      </w:r>
    </w:p>
    <w:p w14:paraId="57D975B1" w14:textId="7433B281" w:rsidR="00EF007D" w:rsidRPr="00EF007D" w:rsidRDefault="00EF007D" w:rsidP="00EF007D">
      <w:pPr>
        <w:pStyle w:val="TitleCustom"/>
        <w:rPr>
          <w:rFonts w:asciiTheme="minorHAnsi" w:hAnsiTheme="minorHAnsi"/>
          <w:b w:val="0"/>
          <w:bCs/>
          <w:i/>
          <w:iCs/>
          <w:sz w:val="22"/>
          <w:lang w:val="es-ES"/>
        </w:rPr>
      </w:pPr>
      <w:r w:rsidRPr="00EF007D">
        <w:rPr>
          <w:rFonts w:asciiTheme="minorHAnsi" w:hAnsiTheme="minorHAnsi"/>
          <w:b w:val="0"/>
          <w:bCs/>
          <w:sz w:val="22"/>
          <w:lang w:val="es-ES"/>
        </w:rPr>
        <w:t xml:space="preserve">En la misma línea, </w:t>
      </w:r>
      <w:r w:rsidRPr="00EF007D">
        <w:rPr>
          <w:rFonts w:asciiTheme="minorHAnsi" w:hAnsiTheme="minorHAnsi"/>
          <w:sz w:val="22"/>
          <w:lang w:val="es-ES"/>
        </w:rPr>
        <w:t xml:space="preserve">Andrew Shovlin, </w:t>
      </w:r>
      <w:proofErr w:type="spellStart"/>
      <w:r w:rsidRPr="00EF007D">
        <w:rPr>
          <w:rFonts w:asciiTheme="minorHAnsi" w:hAnsiTheme="minorHAnsi"/>
          <w:sz w:val="22"/>
          <w:lang w:val="es-ES"/>
        </w:rPr>
        <w:t>Trackside</w:t>
      </w:r>
      <w:proofErr w:type="spellEnd"/>
      <w:r w:rsidRPr="00EF007D">
        <w:rPr>
          <w:rFonts w:asciiTheme="minorHAnsi" w:hAnsiTheme="minorHAnsi"/>
          <w:sz w:val="22"/>
          <w:lang w:val="es-ES"/>
        </w:rPr>
        <w:t xml:space="preserve"> </w:t>
      </w:r>
      <w:proofErr w:type="spellStart"/>
      <w:r w:rsidRPr="00EF007D">
        <w:rPr>
          <w:rFonts w:asciiTheme="minorHAnsi" w:hAnsiTheme="minorHAnsi"/>
          <w:sz w:val="22"/>
          <w:lang w:val="es-ES"/>
        </w:rPr>
        <w:t>Engineering</w:t>
      </w:r>
      <w:proofErr w:type="spellEnd"/>
      <w:r w:rsidRPr="00EF007D">
        <w:rPr>
          <w:rFonts w:asciiTheme="minorHAnsi" w:hAnsiTheme="minorHAnsi"/>
          <w:sz w:val="22"/>
          <w:lang w:val="es-ES"/>
        </w:rPr>
        <w:t xml:space="preserve"> </w:t>
      </w:r>
      <w:proofErr w:type="gramStart"/>
      <w:r w:rsidRPr="00EF007D">
        <w:rPr>
          <w:rFonts w:asciiTheme="minorHAnsi" w:hAnsiTheme="minorHAnsi"/>
          <w:sz w:val="22"/>
          <w:lang w:val="es-ES"/>
        </w:rPr>
        <w:t>Director</w:t>
      </w:r>
      <w:proofErr w:type="gramEnd"/>
      <w:r w:rsidRPr="00EF007D">
        <w:rPr>
          <w:rFonts w:asciiTheme="minorHAnsi" w:hAnsiTheme="minorHAnsi"/>
          <w:sz w:val="22"/>
          <w:lang w:val="es-ES"/>
        </w:rPr>
        <w:t>,</w:t>
      </w:r>
      <w:r w:rsidRPr="00EF007D">
        <w:rPr>
          <w:rFonts w:asciiTheme="minorHAnsi" w:hAnsiTheme="minorHAnsi"/>
          <w:b w:val="0"/>
          <w:bCs/>
          <w:sz w:val="22"/>
          <w:lang w:val="es-ES"/>
        </w:rPr>
        <w:t xml:space="preserve"> afirmó: </w:t>
      </w:r>
      <w:r w:rsidRPr="00EF007D">
        <w:rPr>
          <w:rFonts w:asciiTheme="minorHAnsi" w:hAnsiTheme="minorHAnsi"/>
          <w:b w:val="0"/>
          <w:bCs/>
          <w:i/>
          <w:iCs/>
          <w:sz w:val="22"/>
          <w:lang w:val="es-ES"/>
        </w:rPr>
        <w:t xml:space="preserve">“Es un gran resultado para todos en el comienzo de esta nueva era de la Fórmula 1. La preparación para esta temporada fue un </w:t>
      </w:r>
      <w:r w:rsidRPr="00EF007D">
        <w:rPr>
          <w:rFonts w:asciiTheme="minorHAnsi" w:hAnsiTheme="minorHAnsi"/>
          <w:b w:val="0"/>
          <w:bCs/>
          <w:i/>
          <w:iCs/>
          <w:sz w:val="22"/>
          <w:lang w:val="es-ES"/>
        </w:rPr>
        <w:lastRenderedPageBreak/>
        <w:t>camino largo, con momentos difíciles, y cada integrante del equipo debe sentirse orgulloso de que ese esfuerzo haya dado sus frutos”.</w:t>
      </w:r>
      <w:r w:rsidRPr="00EF007D">
        <w:rPr>
          <w:rFonts w:asciiTheme="minorHAnsi" w:hAnsiTheme="minorHAnsi"/>
          <w:b w:val="0"/>
          <w:bCs/>
          <w:sz w:val="22"/>
          <w:lang w:val="es-ES"/>
        </w:rPr>
        <w:t xml:space="preserve"> Sobre la competencia, agregó: </w:t>
      </w:r>
      <w:r w:rsidRPr="00EF007D">
        <w:rPr>
          <w:rFonts w:asciiTheme="minorHAnsi" w:hAnsiTheme="minorHAnsi"/>
          <w:b w:val="0"/>
          <w:bCs/>
          <w:i/>
          <w:iCs/>
          <w:sz w:val="22"/>
          <w:lang w:val="es-ES"/>
        </w:rPr>
        <w:t xml:space="preserve">“La largada fue complicada, pero los pilotos hicieron un gran trabajo para mantenerse fuera de problemas y el auto mostró un muy buen ritmo. Todavía hay aspectos por mejorar, pero el equipo y los pilotos pueden estar muy satisfechos con este gran comienzo”. </w:t>
      </w:r>
    </w:p>
    <w:p w14:paraId="4C84EA6E" w14:textId="77777777" w:rsidR="00EF007D" w:rsidRPr="00EF007D" w:rsidRDefault="00EF007D" w:rsidP="00EF007D">
      <w:pPr>
        <w:pStyle w:val="TitleCustom"/>
        <w:rPr>
          <w:rFonts w:asciiTheme="minorHAnsi" w:hAnsiTheme="minorHAnsi"/>
          <w:b w:val="0"/>
          <w:bCs/>
          <w:sz w:val="22"/>
          <w:lang w:val="es-ES"/>
        </w:rPr>
      </w:pPr>
      <w:r w:rsidRPr="00EF007D">
        <w:rPr>
          <w:rFonts w:asciiTheme="minorHAnsi" w:hAnsiTheme="minorHAnsi"/>
          <w:b w:val="0"/>
          <w:bCs/>
          <w:sz w:val="22"/>
          <w:lang w:val="es-ES"/>
        </w:rPr>
        <w:t>Con este resultado, Mercedes abre la temporada 2026 con una señal deportiva contundente y renueva su protagonismo en la máxima categoría del automovilismo mundial. La próxima fecha del campeonato será el Gran Premio de China, que se disputará el próximo fin de semana en Shanghái.</w:t>
      </w:r>
    </w:p>
    <w:p w14:paraId="7BF2BD36" w14:textId="77777777" w:rsidR="002A59D8" w:rsidRPr="00892B68" w:rsidRDefault="002A59D8" w:rsidP="002A59D8">
      <w:pPr>
        <w:spacing w:after="0" w:line="240" w:lineRule="auto"/>
        <w:jc w:val="both"/>
        <w:rPr>
          <w:rFonts w:asciiTheme="minorHAnsi" w:hAnsiTheme="minorHAnsi"/>
          <w:b/>
          <w:sz w:val="16"/>
          <w:szCs w:val="16"/>
          <w:lang w:val="es-ES"/>
        </w:rPr>
      </w:pPr>
      <w:r w:rsidRPr="00892B68">
        <w:rPr>
          <w:rFonts w:asciiTheme="minorHAnsi" w:hAnsiTheme="minorHAnsi"/>
          <w:b/>
          <w:sz w:val="16"/>
          <w:szCs w:val="16"/>
          <w:lang w:val="es-ES"/>
        </w:rPr>
        <w:t>Contactos de prensa</w:t>
      </w:r>
    </w:p>
    <w:p w14:paraId="2A51BCDA" w14:textId="77777777" w:rsidR="002A59D8" w:rsidRPr="00892B68" w:rsidRDefault="002A59D8" w:rsidP="002A59D8">
      <w:pPr>
        <w:spacing w:after="0" w:line="240" w:lineRule="auto"/>
        <w:jc w:val="both"/>
        <w:rPr>
          <w:rFonts w:asciiTheme="minorHAnsi" w:hAnsiTheme="minorHAnsi"/>
          <w:sz w:val="16"/>
          <w:szCs w:val="16"/>
          <w:lang w:val="es-ES"/>
        </w:rPr>
      </w:pPr>
    </w:p>
    <w:p w14:paraId="1CC6B0F8" w14:textId="77777777" w:rsidR="002A59D8" w:rsidRPr="00892B68" w:rsidRDefault="002A59D8" w:rsidP="002A59D8">
      <w:pPr>
        <w:spacing w:after="0" w:line="240" w:lineRule="auto"/>
        <w:jc w:val="both"/>
        <w:rPr>
          <w:rFonts w:asciiTheme="minorHAnsi" w:hAnsiTheme="minorHAnsi"/>
          <w:sz w:val="16"/>
          <w:szCs w:val="16"/>
          <w:lang w:val="pt-BR"/>
        </w:rPr>
      </w:pPr>
      <w:r w:rsidRPr="00892B68">
        <w:rPr>
          <w:rFonts w:asciiTheme="minorHAnsi" w:hAnsiTheme="minorHAnsi"/>
          <w:sz w:val="16"/>
          <w:szCs w:val="16"/>
          <w:lang w:val="es-ES"/>
        </w:rPr>
        <w:t xml:space="preserve">Soledad Carranza Casares – Cel. </w:t>
      </w:r>
      <w:r w:rsidRPr="00892B68">
        <w:rPr>
          <w:rFonts w:asciiTheme="minorHAnsi" w:hAnsiTheme="minorHAnsi"/>
          <w:sz w:val="16"/>
          <w:szCs w:val="16"/>
          <w:lang w:val="pt-BR"/>
        </w:rPr>
        <w:t>+54 9 11 4023.2315 – </w:t>
      </w:r>
      <w:hyperlink r:id="rId12" w:tooltip="mailto:scarranza@prestige-auto.com.ar" w:history="1">
        <w:r w:rsidRPr="00892B68">
          <w:rPr>
            <w:rStyle w:val="Hyperlink"/>
            <w:rFonts w:asciiTheme="minorHAnsi" w:hAnsiTheme="minorHAnsi"/>
            <w:sz w:val="16"/>
            <w:szCs w:val="16"/>
            <w:lang w:val="pt-BR"/>
          </w:rPr>
          <w:t>scarranza@prestige-auto.com.ar</w:t>
        </w:r>
      </w:hyperlink>
    </w:p>
    <w:p w14:paraId="0D7FCF4C" w14:textId="77777777" w:rsidR="002A59D8" w:rsidRPr="00892B68" w:rsidRDefault="002A59D8" w:rsidP="002A59D8">
      <w:pPr>
        <w:spacing w:after="0" w:line="240" w:lineRule="auto"/>
        <w:jc w:val="both"/>
        <w:rPr>
          <w:rFonts w:asciiTheme="minorHAnsi" w:hAnsiTheme="minorHAnsi"/>
          <w:sz w:val="16"/>
          <w:szCs w:val="16"/>
          <w:lang w:val="es-ES"/>
        </w:rPr>
      </w:pPr>
      <w:r w:rsidRPr="00892B68">
        <w:rPr>
          <w:rFonts w:asciiTheme="minorHAnsi" w:hAnsiTheme="minorHAnsi"/>
          <w:sz w:val="16"/>
          <w:szCs w:val="16"/>
          <w:lang w:val="pt-BR"/>
        </w:rPr>
        <w:t xml:space="preserve">Santiago Zerbi – Cel. </w:t>
      </w:r>
      <w:r w:rsidRPr="00892B68">
        <w:rPr>
          <w:rFonts w:asciiTheme="minorHAnsi" w:hAnsiTheme="minorHAnsi"/>
          <w:sz w:val="16"/>
          <w:szCs w:val="16"/>
          <w:lang w:val="es-ES"/>
        </w:rPr>
        <w:t>+54 9 11 3133.1703 – </w:t>
      </w:r>
      <w:hyperlink r:id="rId13" w:tooltip="mailto:szerbi@alurraldejasper.com" w:history="1">
        <w:r w:rsidRPr="00892B68">
          <w:rPr>
            <w:rStyle w:val="Hyperlink"/>
            <w:rFonts w:asciiTheme="minorHAnsi" w:hAnsiTheme="minorHAnsi"/>
            <w:sz w:val="16"/>
            <w:szCs w:val="16"/>
            <w:lang w:val="es-ES"/>
          </w:rPr>
          <w:t>szerbi@alurraldejasper.com</w:t>
        </w:r>
      </w:hyperlink>
    </w:p>
    <w:p w14:paraId="7B4048BC" w14:textId="77777777" w:rsidR="002A59D8" w:rsidRPr="00892B68" w:rsidRDefault="002A59D8" w:rsidP="002A59D8">
      <w:pPr>
        <w:spacing w:after="0" w:line="240" w:lineRule="auto"/>
        <w:jc w:val="both"/>
        <w:rPr>
          <w:rFonts w:asciiTheme="minorHAnsi" w:hAnsiTheme="minorHAnsi"/>
          <w:sz w:val="16"/>
          <w:szCs w:val="16"/>
          <w:lang w:val="pt-BR"/>
        </w:rPr>
      </w:pPr>
      <w:r w:rsidRPr="00892B68">
        <w:rPr>
          <w:rFonts w:asciiTheme="minorHAnsi" w:hAnsiTheme="minorHAnsi"/>
          <w:sz w:val="16"/>
          <w:szCs w:val="16"/>
          <w:lang w:val="es-ES"/>
        </w:rPr>
        <w:t xml:space="preserve">Josefina Badano – Cel. </w:t>
      </w:r>
      <w:r w:rsidRPr="00892B68">
        <w:rPr>
          <w:rFonts w:asciiTheme="minorHAnsi" w:hAnsiTheme="minorHAnsi"/>
          <w:sz w:val="16"/>
          <w:szCs w:val="16"/>
          <w:lang w:val="pt-BR"/>
        </w:rPr>
        <w:t xml:space="preserve">+54 9 299 456-4280 - </w:t>
      </w:r>
      <w:hyperlink r:id="rId14" w:history="1">
        <w:r w:rsidRPr="00892B68">
          <w:rPr>
            <w:rStyle w:val="Hyperlink"/>
            <w:rFonts w:asciiTheme="minorHAnsi" w:hAnsiTheme="minorHAnsi"/>
            <w:sz w:val="16"/>
            <w:szCs w:val="16"/>
            <w:lang w:val="pt-BR"/>
          </w:rPr>
          <w:t>jbadano@alurraldejasper.com</w:t>
        </w:r>
      </w:hyperlink>
    </w:p>
    <w:p w14:paraId="6C3341FD" w14:textId="77777777" w:rsidR="002A59D8" w:rsidRPr="00892B68" w:rsidRDefault="002A59D8" w:rsidP="002A59D8">
      <w:pPr>
        <w:spacing w:after="0" w:line="240" w:lineRule="auto"/>
        <w:jc w:val="both"/>
        <w:rPr>
          <w:rFonts w:asciiTheme="minorHAnsi" w:hAnsiTheme="minorHAnsi"/>
          <w:sz w:val="16"/>
          <w:szCs w:val="16"/>
          <w:lang w:val="pt-BR"/>
        </w:rPr>
      </w:pPr>
      <w:r w:rsidRPr="00892B68">
        <w:rPr>
          <w:rFonts w:asciiTheme="minorHAnsi" w:hAnsiTheme="minorHAnsi"/>
          <w:sz w:val="16"/>
          <w:szCs w:val="16"/>
          <w:lang w:val="pt-BR"/>
        </w:rPr>
        <w:t> </w:t>
      </w:r>
    </w:p>
    <w:p w14:paraId="0577841F" w14:textId="77777777" w:rsidR="002A59D8" w:rsidRPr="00892B68" w:rsidRDefault="002A59D8" w:rsidP="002A59D8">
      <w:pPr>
        <w:spacing w:after="0" w:line="240" w:lineRule="auto"/>
        <w:jc w:val="both"/>
        <w:rPr>
          <w:rFonts w:asciiTheme="minorHAnsi" w:hAnsiTheme="minorHAnsi"/>
          <w:sz w:val="16"/>
          <w:szCs w:val="16"/>
          <w:lang w:val="pt-BR"/>
        </w:rPr>
      </w:pPr>
      <w:r w:rsidRPr="00892B68">
        <w:rPr>
          <w:rFonts w:asciiTheme="minorHAnsi" w:hAnsiTheme="minorHAnsi"/>
          <w:sz w:val="16"/>
          <w:szCs w:val="16"/>
          <w:lang w:val="pt-BR"/>
        </w:rPr>
        <w:t>LinkedIn: </w:t>
      </w:r>
      <w:hyperlink r:id="rId15" w:tooltip="https://www.linkedin.com/company/mercedes-benz-argentina/" w:history="1">
        <w:r w:rsidRPr="00892B68">
          <w:rPr>
            <w:rStyle w:val="Hyperlink"/>
            <w:rFonts w:asciiTheme="minorHAnsi" w:hAnsiTheme="minorHAnsi"/>
            <w:sz w:val="16"/>
            <w:szCs w:val="16"/>
            <w:lang w:val="pt-BR"/>
          </w:rPr>
          <w:t>Mercedes-Benz Argentina</w:t>
        </w:r>
      </w:hyperlink>
      <w:r w:rsidRPr="00892B68">
        <w:rPr>
          <w:rFonts w:asciiTheme="minorHAnsi" w:hAnsiTheme="minorHAnsi"/>
          <w:sz w:val="16"/>
          <w:szCs w:val="16"/>
          <w:lang w:val="pt-BR"/>
        </w:rPr>
        <w:t>     </w:t>
      </w:r>
    </w:p>
    <w:p w14:paraId="55143A74" w14:textId="77777777" w:rsidR="002A59D8" w:rsidRPr="00892B68" w:rsidRDefault="002A59D8" w:rsidP="002A59D8">
      <w:pPr>
        <w:spacing w:after="0" w:line="240" w:lineRule="auto"/>
        <w:jc w:val="both"/>
        <w:rPr>
          <w:rFonts w:asciiTheme="minorHAnsi" w:hAnsiTheme="minorHAnsi"/>
          <w:sz w:val="16"/>
          <w:szCs w:val="16"/>
          <w:lang w:val="pt-BR"/>
        </w:rPr>
      </w:pPr>
    </w:p>
    <w:p w14:paraId="04135FE4" w14:textId="77777777" w:rsidR="002A59D8" w:rsidRPr="00892B68" w:rsidRDefault="002A59D8" w:rsidP="002A59D8">
      <w:pPr>
        <w:spacing w:after="0" w:line="240" w:lineRule="auto"/>
        <w:jc w:val="both"/>
        <w:rPr>
          <w:rFonts w:asciiTheme="minorHAnsi" w:hAnsiTheme="minorHAnsi"/>
          <w:sz w:val="16"/>
          <w:szCs w:val="16"/>
          <w:lang w:val="pt-BR"/>
        </w:rPr>
      </w:pPr>
      <w:r w:rsidRPr="00892B68">
        <w:rPr>
          <w:rFonts w:asciiTheme="minorHAnsi" w:hAnsiTheme="minorHAnsi"/>
          <w:sz w:val="16"/>
          <w:szCs w:val="16"/>
          <w:lang w:val="pt-BR"/>
        </w:rPr>
        <w:t>Facebook: </w:t>
      </w:r>
    </w:p>
    <w:p w14:paraId="765268F2" w14:textId="77777777" w:rsidR="002A59D8" w:rsidRPr="00892B68" w:rsidRDefault="002A59D8" w:rsidP="002A59D8">
      <w:pPr>
        <w:spacing w:after="0" w:line="240" w:lineRule="auto"/>
        <w:jc w:val="both"/>
        <w:rPr>
          <w:rFonts w:asciiTheme="minorHAnsi" w:hAnsiTheme="minorHAnsi"/>
          <w:sz w:val="16"/>
          <w:szCs w:val="16"/>
          <w:lang w:val="es-ES"/>
        </w:rPr>
      </w:pPr>
      <w:r w:rsidRPr="00892B68">
        <w:rPr>
          <w:rFonts w:asciiTheme="minorHAnsi" w:hAnsiTheme="minorHAnsi"/>
          <w:sz w:val="16"/>
          <w:szCs w:val="16"/>
          <w:lang w:val="es-ES"/>
        </w:rPr>
        <w:t>Autos: </w:t>
      </w:r>
      <w:hyperlink r:id="rId16" w:tooltip="https://www.facebook.com/MercedesBenzArg?locale=es_LA" w:history="1">
        <w:r w:rsidRPr="00892B68">
          <w:rPr>
            <w:rStyle w:val="Hyperlink"/>
            <w:rFonts w:asciiTheme="minorHAnsi" w:hAnsiTheme="minorHAnsi"/>
            <w:sz w:val="16"/>
            <w:szCs w:val="16"/>
            <w:lang w:val="es-ES"/>
          </w:rPr>
          <w:t>Mercedes-Benz Argentina Autos</w:t>
        </w:r>
      </w:hyperlink>
      <w:r w:rsidRPr="00892B68">
        <w:rPr>
          <w:rFonts w:asciiTheme="minorHAnsi" w:hAnsiTheme="minorHAnsi"/>
          <w:sz w:val="16"/>
          <w:szCs w:val="16"/>
          <w:lang w:val="es-ES"/>
        </w:rPr>
        <w:t>     </w:t>
      </w:r>
    </w:p>
    <w:p w14:paraId="5290F1D1" w14:textId="77777777" w:rsidR="002A59D8" w:rsidRPr="00892B68" w:rsidRDefault="002A59D8" w:rsidP="002A59D8">
      <w:pPr>
        <w:spacing w:after="0" w:line="240" w:lineRule="auto"/>
        <w:jc w:val="both"/>
        <w:rPr>
          <w:rFonts w:asciiTheme="minorHAnsi" w:hAnsiTheme="minorHAnsi"/>
          <w:sz w:val="16"/>
          <w:szCs w:val="16"/>
        </w:rPr>
      </w:pPr>
      <w:r w:rsidRPr="00892B68">
        <w:rPr>
          <w:rFonts w:asciiTheme="minorHAnsi" w:hAnsiTheme="minorHAnsi"/>
          <w:sz w:val="16"/>
          <w:szCs w:val="16"/>
        </w:rPr>
        <w:t>Vans: </w:t>
      </w:r>
      <w:hyperlink r:id="rId17" w:tooltip="https://www.facebook.com/MercedesBenzVansArg/" w:history="1">
        <w:r w:rsidRPr="00892B68">
          <w:rPr>
            <w:rStyle w:val="Hyperlink"/>
            <w:rFonts w:asciiTheme="minorHAnsi" w:hAnsiTheme="minorHAnsi"/>
            <w:sz w:val="16"/>
            <w:szCs w:val="16"/>
          </w:rPr>
          <w:t>Mercedes-Benz Argentina Vans</w:t>
        </w:r>
      </w:hyperlink>
      <w:r w:rsidRPr="00892B68">
        <w:rPr>
          <w:rFonts w:asciiTheme="minorHAnsi" w:hAnsiTheme="minorHAnsi"/>
          <w:sz w:val="16"/>
          <w:szCs w:val="16"/>
        </w:rPr>
        <w:t>  </w:t>
      </w:r>
    </w:p>
    <w:p w14:paraId="1D99B9F7" w14:textId="77777777" w:rsidR="002A59D8" w:rsidRPr="00892B68" w:rsidRDefault="002A59D8" w:rsidP="002A59D8">
      <w:pPr>
        <w:spacing w:after="0" w:line="240" w:lineRule="auto"/>
        <w:jc w:val="both"/>
        <w:rPr>
          <w:rFonts w:asciiTheme="minorHAnsi" w:hAnsiTheme="minorHAnsi"/>
          <w:sz w:val="16"/>
          <w:szCs w:val="16"/>
        </w:rPr>
      </w:pPr>
    </w:p>
    <w:p w14:paraId="2D8006CF" w14:textId="77777777" w:rsidR="002A59D8" w:rsidRPr="00892B68" w:rsidRDefault="002A59D8" w:rsidP="002A59D8">
      <w:pPr>
        <w:spacing w:after="0" w:line="240" w:lineRule="auto"/>
        <w:jc w:val="both"/>
        <w:rPr>
          <w:rFonts w:asciiTheme="minorHAnsi" w:hAnsiTheme="minorHAnsi"/>
          <w:sz w:val="16"/>
          <w:szCs w:val="16"/>
        </w:rPr>
      </w:pPr>
      <w:r w:rsidRPr="00892B68">
        <w:rPr>
          <w:rFonts w:asciiTheme="minorHAnsi" w:hAnsiTheme="minorHAnsi"/>
          <w:sz w:val="16"/>
          <w:szCs w:val="16"/>
        </w:rPr>
        <w:t>Instagram: </w:t>
      </w:r>
    </w:p>
    <w:p w14:paraId="2391F104" w14:textId="77777777" w:rsidR="002A59D8" w:rsidRPr="00892B68" w:rsidRDefault="002A59D8" w:rsidP="002A59D8">
      <w:pPr>
        <w:spacing w:after="0" w:line="240" w:lineRule="auto"/>
        <w:jc w:val="both"/>
        <w:rPr>
          <w:rFonts w:asciiTheme="minorHAnsi" w:hAnsiTheme="minorHAnsi"/>
          <w:sz w:val="16"/>
          <w:szCs w:val="16"/>
          <w:lang w:val="es-ES"/>
        </w:rPr>
      </w:pPr>
      <w:r w:rsidRPr="00892B68">
        <w:rPr>
          <w:rFonts w:asciiTheme="minorHAnsi" w:hAnsiTheme="minorHAnsi"/>
          <w:sz w:val="16"/>
          <w:szCs w:val="16"/>
          <w:lang w:val="es-ES"/>
        </w:rPr>
        <w:t>Autos: </w:t>
      </w:r>
      <w:hyperlink r:id="rId18" w:tooltip="https://www.instagram.com/mercedesbenzarg/" w:history="1">
        <w:r w:rsidRPr="00892B68">
          <w:rPr>
            <w:rStyle w:val="Hyperlink"/>
            <w:rFonts w:asciiTheme="minorHAnsi" w:hAnsiTheme="minorHAnsi"/>
            <w:sz w:val="16"/>
            <w:szCs w:val="16"/>
            <w:lang w:val="es-ES"/>
          </w:rPr>
          <w:t>@mercedesbenzarg</w:t>
        </w:r>
      </w:hyperlink>
      <w:r w:rsidRPr="00892B68">
        <w:rPr>
          <w:rFonts w:asciiTheme="minorHAnsi" w:hAnsiTheme="minorHAnsi"/>
          <w:sz w:val="16"/>
          <w:szCs w:val="16"/>
          <w:lang w:val="es-ES"/>
        </w:rPr>
        <w:t>                           </w:t>
      </w:r>
    </w:p>
    <w:p w14:paraId="30D7FAAC" w14:textId="77777777" w:rsidR="002A59D8" w:rsidRPr="00892B68" w:rsidRDefault="002A59D8" w:rsidP="002A59D8">
      <w:pPr>
        <w:spacing w:after="0" w:line="240" w:lineRule="auto"/>
        <w:jc w:val="both"/>
        <w:rPr>
          <w:rFonts w:asciiTheme="minorHAnsi" w:hAnsiTheme="minorHAnsi"/>
          <w:sz w:val="16"/>
          <w:szCs w:val="16"/>
          <w:lang w:val="es-ES"/>
        </w:rPr>
      </w:pPr>
      <w:r w:rsidRPr="00892B68">
        <w:rPr>
          <w:rFonts w:asciiTheme="minorHAnsi" w:hAnsiTheme="minorHAnsi"/>
          <w:sz w:val="16"/>
          <w:szCs w:val="16"/>
          <w:lang w:val="es-ES"/>
        </w:rPr>
        <w:t>Vans: </w:t>
      </w:r>
      <w:hyperlink r:id="rId19" w:tooltip="https://www.instagram.com/mercedesbenzvans_arg/" w:history="1">
        <w:r w:rsidRPr="00892B68">
          <w:rPr>
            <w:rStyle w:val="Hyperlink"/>
            <w:rFonts w:asciiTheme="minorHAnsi" w:hAnsiTheme="minorHAnsi"/>
            <w:sz w:val="16"/>
            <w:szCs w:val="16"/>
            <w:lang w:val="es-ES"/>
          </w:rPr>
          <w:t>@mercedesbenzvans_arg</w:t>
        </w:r>
      </w:hyperlink>
    </w:p>
    <w:p w14:paraId="68B8789D" w14:textId="77777777" w:rsidR="002A59D8" w:rsidRPr="00892B68" w:rsidRDefault="002A59D8" w:rsidP="002A59D8">
      <w:pPr>
        <w:spacing w:after="0" w:line="240" w:lineRule="auto"/>
        <w:jc w:val="both"/>
        <w:rPr>
          <w:rFonts w:asciiTheme="minorHAnsi" w:hAnsiTheme="minorHAnsi"/>
          <w:sz w:val="16"/>
          <w:szCs w:val="16"/>
          <w:lang w:val="es-ES"/>
        </w:rPr>
      </w:pPr>
    </w:p>
    <w:p w14:paraId="07F820F7" w14:textId="77777777" w:rsidR="002A59D8" w:rsidRPr="00892B68" w:rsidRDefault="002A59D8" w:rsidP="002A59D8">
      <w:pPr>
        <w:spacing w:after="0" w:line="240" w:lineRule="auto"/>
        <w:jc w:val="both"/>
        <w:rPr>
          <w:rFonts w:asciiTheme="minorHAnsi" w:hAnsiTheme="minorHAnsi"/>
          <w:sz w:val="20"/>
          <w:szCs w:val="20"/>
          <w:lang w:val="es-ES"/>
        </w:rPr>
      </w:pPr>
    </w:p>
    <w:p w14:paraId="396EC163" w14:textId="7C6ACA68" w:rsidR="00644141" w:rsidRPr="002B28DD" w:rsidRDefault="00644141" w:rsidP="002B28DD">
      <w:pPr>
        <w:spacing w:after="0" w:line="240" w:lineRule="auto"/>
        <w:jc w:val="both"/>
        <w:rPr>
          <w:sz w:val="24"/>
          <w:szCs w:val="24"/>
          <w:lang w:val="es-ES"/>
        </w:rPr>
      </w:pPr>
    </w:p>
    <w:sectPr w:rsidR="00644141" w:rsidRPr="002B28DD" w:rsidSect="00034616">
      <w:footerReference w:type="default" r:id="rId20"/>
      <w:pgSz w:w="12240" w:h="15840"/>
      <w:pgMar w:top="1247" w:right="1247" w:bottom="1020" w:left="1247"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81BE7" w14:textId="77777777" w:rsidR="0062163F" w:rsidRDefault="0062163F">
      <w:pPr>
        <w:spacing w:after="0" w:line="240" w:lineRule="auto"/>
      </w:pPr>
      <w:r>
        <w:separator/>
      </w:r>
    </w:p>
  </w:endnote>
  <w:endnote w:type="continuationSeparator" w:id="0">
    <w:p w14:paraId="62462EEA" w14:textId="77777777" w:rsidR="0062163F" w:rsidRDefault="0062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orpoS">
    <w:altName w:val="Segoe UI Historic"/>
    <w:charset w:val="00"/>
    <w:family w:val="auto"/>
    <w:pitch w:val="variable"/>
    <w:sig w:usb0="A00001AF" w:usb1="100078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C2838" w14:textId="77777777" w:rsidR="00644141" w:rsidRDefault="0062163F">
    <w:pPr>
      <w:pStyle w:val="Footer"/>
      <w:jc w:val="center"/>
    </w:pPr>
    <w:r>
      <w:rPr>
        <w:color w:val="666666"/>
        <w:sz w:val="17"/>
      </w:rPr>
      <w:t xml:space="preserve">Página </w:t>
    </w:r>
    <w:r>
      <w:fldChar w:fldCharType="begin"/>
    </w:r>
    <w:r>
      <w:instrText>PAGE</w:instrText>
    </w:r>
    <w:r>
      <w:fldChar w:fldCharType="separate"/>
    </w:r>
    <w:r w:rsidR="005D6BF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E1742" w14:textId="77777777" w:rsidR="0062163F" w:rsidRDefault="0062163F">
      <w:pPr>
        <w:spacing w:after="0" w:line="240" w:lineRule="auto"/>
      </w:pPr>
      <w:r>
        <w:separator/>
      </w:r>
    </w:p>
  </w:footnote>
  <w:footnote w:type="continuationSeparator" w:id="0">
    <w:p w14:paraId="198E8572" w14:textId="77777777" w:rsidR="0062163F" w:rsidRDefault="006216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908027273">
    <w:abstractNumId w:val="8"/>
  </w:num>
  <w:num w:numId="2" w16cid:durableId="45416846">
    <w:abstractNumId w:val="6"/>
  </w:num>
  <w:num w:numId="3" w16cid:durableId="530916304">
    <w:abstractNumId w:val="5"/>
  </w:num>
  <w:num w:numId="4" w16cid:durableId="1892956874">
    <w:abstractNumId w:val="4"/>
  </w:num>
  <w:num w:numId="5" w16cid:durableId="1352073973">
    <w:abstractNumId w:val="7"/>
  </w:num>
  <w:num w:numId="6" w16cid:durableId="645597444">
    <w:abstractNumId w:val="3"/>
  </w:num>
  <w:num w:numId="7" w16cid:durableId="918174113">
    <w:abstractNumId w:val="2"/>
  </w:num>
  <w:num w:numId="8" w16cid:durableId="332490819">
    <w:abstractNumId w:val="1"/>
  </w:num>
  <w:num w:numId="9" w16cid:durableId="135267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2A59D8"/>
    <w:rsid w:val="002B28DD"/>
    <w:rsid w:val="00326F90"/>
    <w:rsid w:val="005D6BF2"/>
    <w:rsid w:val="0062163F"/>
    <w:rsid w:val="00644141"/>
    <w:rsid w:val="006F5E92"/>
    <w:rsid w:val="00AA1D8D"/>
    <w:rsid w:val="00B47730"/>
    <w:rsid w:val="00C736B6"/>
    <w:rsid w:val="00CB0664"/>
    <w:rsid w:val="00CB5B1C"/>
    <w:rsid w:val="00EF007D"/>
    <w:rsid w:val="00FC693F"/>
    <w:rsid w:val="00FD04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4EEE0E"/>
  <w14:defaultImageDpi w14:val="300"/>
  <w15:docId w15:val="{17FDB887-085D-4CAF-A4EE-9B10D427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07D"/>
    <w:pPr>
      <w:spacing w:after="140"/>
    </w:pPr>
    <w:rPr>
      <w:rFonts w:ascii="Aptos" w:hAnsi="Aptos"/>
      <w:sz w:val="21"/>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Custom">
    <w:name w:val="TitleCustom"/>
    <w:basedOn w:val="Normal"/>
    <w:pPr>
      <w:spacing w:after="120"/>
    </w:pPr>
    <w:rPr>
      <w:rFonts w:ascii="Aptos Display" w:hAnsi="Aptos Display"/>
      <w:b/>
      <w:color w:val="101010"/>
      <w:sz w:val="44"/>
    </w:rPr>
  </w:style>
  <w:style w:type="paragraph" w:customStyle="1" w:styleId="SubtitleCustom">
    <w:name w:val="SubtitleCustom"/>
    <w:basedOn w:val="Normal"/>
    <w:pPr>
      <w:spacing w:after="240"/>
    </w:pPr>
    <w:rPr>
      <w:i/>
      <w:color w:val="545454"/>
      <w:sz w:val="22"/>
    </w:rPr>
  </w:style>
  <w:style w:type="paragraph" w:customStyle="1" w:styleId="SectionCustom">
    <w:name w:val="SectionCustom"/>
    <w:basedOn w:val="Normal"/>
    <w:pPr>
      <w:spacing w:before="120" w:after="160"/>
    </w:pPr>
    <w:rPr>
      <w:rFonts w:ascii="Aptos Display" w:hAnsi="Aptos Display"/>
      <w:b/>
      <w:color w:val="000000"/>
      <w:sz w:val="28"/>
    </w:rPr>
  </w:style>
  <w:style w:type="paragraph" w:customStyle="1" w:styleId="OptionLabel">
    <w:name w:val="OptionLabel"/>
    <w:basedOn w:val="Normal"/>
    <w:pPr>
      <w:spacing w:after="40"/>
    </w:pPr>
    <w:rPr>
      <w:b/>
      <w:color w:val="00507A"/>
      <w:sz w:val="19"/>
    </w:rPr>
  </w:style>
  <w:style w:type="paragraph" w:customStyle="1" w:styleId="SmallNote">
    <w:name w:val="SmallNote"/>
    <w:basedOn w:val="Normal"/>
    <w:pPr>
      <w:spacing w:after="160"/>
    </w:pPr>
    <w:rPr>
      <w:i/>
      <w:color w:val="5A5A5A"/>
      <w:sz w:val="18"/>
    </w:rPr>
  </w:style>
  <w:style w:type="character" w:styleId="Hyperlink">
    <w:name w:val="Hyperlink"/>
    <w:basedOn w:val="DefaultParagraphFont"/>
    <w:uiPriority w:val="99"/>
    <w:unhideWhenUsed/>
    <w:rsid w:val="002A59D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zerbi@alurraldejasper.com" TargetMode="External"/><Relationship Id="rId18" Type="http://schemas.openxmlformats.org/officeDocument/2006/relationships/hyperlink" Target="https://www.instagram.com/mercedesbenza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carranza@prestige-auto.com.ar" TargetMode="External"/><Relationship Id="rId17" Type="http://schemas.openxmlformats.org/officeDocument/2006/relationships/hyperlink" Target="https://www.facebook.com/MercedesBenzVansArg/" TargetMode="External"/><Relationship Id="rId2" Type="http://schemas.openxmlformats.org/officeDocument/2006/relationships/customXml" Target="../customXml/item2.xml"/><Relationship Id="rId16" Type="http://schemas.openxmlformats.org/officeDocument/2006/relationships/hyperlink" Target="https://www.facebook.com/MercedesBenzArg?locale=es_L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kedin.com/company/mercedes-benz-argentina/" TargetMode="External"/><Relationship Id="rId10" Type="http://schemas.openxmlformats.org/officeDocument/2006/relationships/endnotes" Target="endnotes.xml"/><Relationship Id="rId19" Type="http://schemas.openxmlformats.org/officeDocument/2006/relationships/hyperlink" Target="https://www.instagram.com/mercedesbenzvans_a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badano@alurraldejasper.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a20d4c-d178-42bf-8ea7-d61a2e7df5e0">
      <Terms xmlns="http://schemas.microsoft.com/office/infopath/2007/PartnerControls"/>
    </lcf76f155ced4ddcb4097134ff3c332f>
    <TaxCatchAll xmlns="c23a5afa-9cfc-48f0-b13a-c53ca6ee87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216599BE70D8445B596B6C991A38BF0" ma:contentTypeVersion="13" ma:contentTypeDescription="Create a new document." ma:contentTypeScope="" ma:versionID="7fd4af63ff3c0977ea1174dbabf10b08">
  <xsd:schema xmlns:xsd="http://www.w3.org/2001/XMLSchema" xmlns:xs="http://www.w3.org/2001/XMLSchema" xmlns:p="http://schemas.microsoft.com/office/2006/metadata/properties" xmlns:ns2="aca20d4c-d178-42bf-8ea7-d61a2e7df5e0" xmlns:ns3="c23a5afa-9cfc-48f0-b13a-c53ca6ee87c0" targetNamespace="http://schemas.microsoft.com/office/2006/metadata/properties" ma:root="true" ma:fieldsID="4335a5af8d68708f24ed13c9bd5d5f2b" ns2:_="" ns3:_="">
    <xsd:import namespace="aca20d4c-d178-42bf-8ea7-d61a2e7df5e0"/>
    <xsd:import namespace="c23a5afa-9cfc-48f0-b13a-c53ca6ee87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20d4c-d178-42bf-8ea7-d61a2e7df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60c32bb-dcc0-4e93-a6ca-1b0dff2ddb0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3a5afa-9cfc-48f0-b13a-c53ca6ee87c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7a77904-81be-4a89-a9d1-8337b58ec58d}" ma:internalName="TaxCatchAll" ma:showField="CatchAllData" ma:web="c23a5afa-9cfc-48f0-b13a-c53ca6ee8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E35ADA-690D-4E77-BAC4-A2EEE3280509}">
  <ds:schemaRefs>
    <ds:schemaRef ds:uri="http://schemas.microsoft.com/office/2006/metadata/properties"/>
    <ds:schemaRef ds:uri="http://schemas.microsoft.com/office/infopath/2007/PartnerControls"/>
    <ds:schemaRef ds:uri="aca20d4c-d178-42bf-8ea7-d61a2e7df5e0"/>
    <ds:schemaRef ds:uri="c23a5afa-9cfc-48f0-b13a-c53ca6ee87c0"/>
  </ds:schemaRefs>
</ds:datastoreItem>
</file>

<file path=customXml/itemProps2.xml><?xml version="1.0" encoding="utf-8"?>
<ds:datastoreItem xmlns:ds="http://schemas.openxmlformats.org/officeDocument/2006/customXml" ds:itemID="{5932AB04-9529-45AF-877F-8083620D6BDB}">
  <ds:schemaRefs>
    <ds:schemaRef ds:uri="http://schemas.microsoft.com/sharepoint/v3/contenttype/forms"/>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EFAB5E0C-30B1-44B4-BDA4-B0E325368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a20d4c-d178-42bf-8ea7-d61a2e7df5e0"/>
    <ds:schemaRef ds:uri="c23a5afa-9cfc-48f0-b13a-c53ca6ee8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740</Words>
  <Characters>4074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Josefina Badano</cp:lastModifiedBy>
  <cp:revision>6</cp:revision>
  <dcterms:created xsi:type="dcterms:W3CDTF">2026-03-09T15:37:00Z</dcterms:created>
  <dcterms:modified xsi:type="dcterms:W3CDTF">2026-03-09T18:34:00Z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0x0101001216599BE70D8445B596B6C991A38BF0</vt:lpwstr>
  </property>
  <property fmtid="{D5CDD505-2E9C-101B-9397-08002B2CF9AE}" pid="3" name="MediaServiceImageTags">
    <vt:lpwstr/>
  </property>
</Properties>
</file>